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175 Disco-Slow Дорослі Solo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Альона Міщенко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#148 Полина Русакова - 1 місце</w:t>
      </w:r>
    </w:p>
    <w:p>
      <w:pPr>
        <w:pStyle w:val="ListNumber"/>
      </w:pPr>
      <w:r>
        <w:t>#140 Аріна Петрушенко - 2 місце</w:t>
      </w:r>
    </w:p>
    <w:p>
      <w:pPr>
        <w:pStyle w:val="ListNumber"/>
      </w:pPr>
      <w:r>
        <w:t>#121 Кіра Кориневська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148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140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121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